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5D265" w14:textId="432A9F5B" w:rsidR="00847F35" w:rsidRPr="00F81685" w:rsidRDefault="00800ECA" w:rsidP="00800ECA">
      <w:pPr>
        <w:pStyle w:val="Kop1zondernummerEmtio"/>
        <w:rPr>
          <w:lang w:val="nl-NL"/>
        </w:rPr>
      </w:pPr>
      <w:r w:rsidRPr="00F81685">
        <w:rPr>
          <w:lang w:val="nl-NL"/>
        </w:rPr>
        <w:t>Bijlage 8.5 Verklaring haalbaarheid IE-overdracht en overdraagbaarheid software</w:t>
      </w:r>
    </w:p>
    <w:p w14:paraId="2351804F" w14:textId="77777777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Naam Gegadigde: [invullen]</w:t>
      </w:r>
    </w:p>
    <w:p w14:paraId="08B42E4B" w14:textId="77777777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Naam aangeboden Parkeervergunningensysteem: [invullen]</w:t>
      </w:r>
    </w:p>
    <w:p w14:paraId="0360B3B0" w14:textId="77777777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Naam rechtsgeldig vertegenwoordiger: [invullen]</w:t>
      </w:r>
    </w:p>
    <w:p w14:paraId="2FDA2282" w14:textId="77777777" w:rsidR="00800ECA" w:rsidRPr="00F81685" w:rsidRDefault="00800ECA" w:rsidP="00800ECA">
      <w:pPr>
        <w:pStyle w:val="BasistekstEmtio"/>
        <w:rPr>
          <w:lang w:val="nl-NL"/>
        </w:rPr>
      </w:pPr>
    </w:p>
    <w:p w14:paraId="5E6A9836" w14:textId="77777777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De Gegadigde verklaart onderstaande vragen volledig en naar waarheid te hebben beantwoord.</w:t>
      </w:r>
    </w:p>
    <w:p w14:paraId="4BA26592" w14:textId="30F01F81" w:rsidR="00800ECA" w:rsidRPr="00F81685" w:rsidRDefault="00800ECA" w:rsidP="00800ECA">
      <w:pPr>
        <w:pStyle w:val="Opsommingnummer1eniveauEmtio"/>
        <w:rPr>
          <w:b/>
          <w:bCs/>
          <w:lang w:val="nl-NL"/>
        </w:rPr>
      </w:pPr>
      <w:r w:rsidRPr="00F81685">
        <w:rPr>
          <w:b/>
          <w:bCs/>
          <w:lang w:val="nl-NL"/>
        </w:rPr>
        <w:t>Bereidheid IE-overdracht</w:t>
      </w:r>
    </w:p>
    <w:p w14:paraId="3EDC7B09" w14:textId="5DCFD709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 xml:space="preserve">Is Gegadigde in beginsel bereid de aan hem toekomende intellectuele eigendomsrechten op </w:t>
      </w:r>
      <w:r w:rsidR="00AC2B0B">
        <w:rPr>
          <w:lang w:val="nl-NL"/>
        </w:rPr>
        <w:t xml:space="preserve">de Afgesplitste Versie van </w:t>
      </w:r>
      <w:r w:rsidRPr="00F81685">
        <w:rPr>
          <w:lang w:val="nl-NL"/>
        </w:rPr>
        <w:t>het aangeboden Parkeerrechten</w:t>
      </w:r>
      <w:r w:rsidR="00AC2B0B">
        <w:rPr>
          <w:lang w:val="nl-NL"/>
        </w:rPr>
        <w:t>systeem</w:t>
      </w:r>
      <w:r w:rsidRPr="00F81685">
        <w:rPr>
          <w:lang w:val="nl-NL"/>
        </w:rPr>
        <w:t xml:space="preserve"> aan ParkeerService over te dragen?</w:t>
      </w:r>
    </w:p>
    <w:p w14:paraId="1F959B5D" w14:textId="5C0F4F99" w:rsidR="00800ECA" w:rsidRPr="00F81685" w:rsidRDefault="00AD6CF3" w:rsidP="00800ECA">
      <w:pPr>
        <w:pStyle w:val="Inspring1eniveauEmtio"/>
        <w:rPr>
          <w:noProof/>
          <w:lang w:val="nl-NL"/>
        </w:rPr>
      </w:pPr>
      <w:sdt>
        <w:sdtPr>
          <w:rPr>
            <w:rFonts w:ascii="MS Gothic" w:eastAsia="MS Gothic" w:hAnsi="MS Gothic"/>
            <w:noProof/>
            <w:lang w:val="nl-NL"/>
          </w:rPr>
          <w:id w:val="-15387349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05DF">
            <w:rPr>
              <w:rFonts w:ascii="MS Gothic" w:eastAsia="MS Gothic" w:hAnsi="MS Gothic" w:hint="eastAsia"/>
              <w:noProof/>
              <w:lang w:val="nl-NL"/>
            </w:rPr>
            <w:t>☐</w:t>
          </w:r>
        </w:sdtContent>
      </w:sdt>
      <w:r w:rsidR="00800ECA" w:rsidRPr="00F81685">
        <w:rPr>
          <w:noProof/>
          <w:lang w:val="nl-NL"/>
        </w:rPr>
        <w:tab/>
        <w:t xml:space="preserve">ja </w:t>
      </w:r>
    </w:p>
    <w:p w14:paraId="5889C341" w14:textId="5B8EB501" w:rsidR="00800ECA" w:rsidRPr="00F81685" w:rsidRDefault="00AD6CF3" w:rsidP="00800ECA">
      <w:pPr>
        <w:pStyle w:val="Inspring1eniveauEmtio"/>
        <w:rPr>
          <w:noProof/>
          <w:lang w:val="nl-NL"/>
        </w:rPr>
      </w:pPr>
      <w:sdt>
        <w:sdtPr>
          <w:rPr>
            <w:noProof/>
            <w:lang w:val="nl-NL"/>
          </w:rPr>
          <w:id w:val="-2199796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3F0" w:rsidRPr="00F81685">
            <w:rPr>
              <w:rFonts w:ascii="MS Gothic" w:eastAsia="MS Gothic" w:hAnsi="MS Gothic"/>
              <w:noProof/>
              <w:lang w:val="nl-NL"/>
            </w:rPr>
            <w:t>☐</w:t>
          </w:r>
        </w:sdtContent>
      </w:sdt>
      <w:r w:rsidR="00800ECA" w:rsidRPr="00F81685">
        <w:rPr>
          <w:noProof/>
          <w:lang w:val="nl-NL"/>
        </w:rPr>
        <w:t xml:space="preserve"> nee </w:t>
      </w:r>
    </w:p>
    <w:p w14:paraId="02C72ADA" w14:textId="77777777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Toelichting indien van toepassing:</w:t>
      </w:r>
    </w:p>
    <w:p w14:paraId="2DC39AD4" w14:textId="77777777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[invullen]</w:t>
      </w:r>
    </w:p>
    <w:p w14:paraId="54EC8373" w14:textId="7ECE088F" w:rsidR="00800ECA" w:rsidRPr="00F81685" w:rsidRDefault="00800ECA" w:rsidP="00800ECA">
      <w:pPr>
        <w:pStyle w:val="Opsommingnummer1eniveauEmtio"/>
        <w:rPr>
          <w:b/>
          <w:bCs/>
          <w:lang w:val="nl-NL"/>
        </w:rPr>
      </w:pPr>
      <w:r w:rsidRPr="00F81685">
        <w:rPr>
          <w:b/>
          <w:bCs/>
          <w:lang w:val="nl-NL"/>
        </w:rPr>
        <w:t>Rechthebbende op de software</w:t>
      </w:r>
    </w:p>
    <w:p w14:paraId="779F0CC5" w14:textId="32201474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 xml:space="preserve">Is Gegadigde zelf rechthebbende op alle intellectuele eigendomsrechten op de software die noodzakelijk zijn om </w:t>
      </w:r>
      <w:r w:rsidR="00AC2B0B">
        <w:rPr>
          <w:lang w:val="nl-NL"/>
        </w:rPr>
        <w:t xml:space="preserve">de Afgesplitste Versie van </w:t>
      </w:r>
      <w:r w:rsidRPr="00F81685">
        <w:rPr>
          <w:lang w:val="nl-NL"/>
        </w:rPr>
        <w:t>het aangeboden Parkeerrechtensysteem zelfstandig te kunnen exploiteren, onderhouden en doorontwikkelen?</w:t>
      </w:r>
    </w:p>
    <w:p w14:paraId="1265335B" w14:textId="79FCD605" w:rsidR="00800ECA" w:rsidRPr="00F81685" w:rsidRDefault="00AD6CF3" w:rsidP="00800ECA">
      <w:pPr>
        <w:pStyle w:val="BasistekstEmtio"/>
        <w:rPr>
          <w:lang w:val="nl-NL"/>
        </w:rPr>
      </w:pPr>
      <w:sdt>
        <w:sdtPr>
          <w:rPr>
            <w:lang w:val="nl-NL"/>
          </w:rPr>
          <w:id w:val="-1935046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3F0" w:rsidRPr="00F81685">
            <w:rPr>
              <w:rFonts w:ascii="MS Gothic" w:eastAsia="MS Gothic" w:hAnsi="MS Gothic"/>
              <w:lang w:val="nl-NL"/>
            </w:rPr>
            <w:t>☐</w:t>
          </w:r>
        </w:sdtContent>
      </w:sdt>
      <w:r w:rsidR="00800ECA" w:rsidRPr="00F81685">
        <w:rPr>
          <w:lang w:val="nl-NL"/>
        </w:rPr>
        <w:t xml:space="preserve"> Ja</w:t>
      </w:r>
    </w:p>
    <w:p w14:paraId="4F6FDBA9" w14:textId="13BB8D35" w:rsidR="00800ECA" w:rsidRPr="00F81685" w:rsidRDefault="00AD6CF3" w:rsidP="00800ECA">
      <w:pPr>
        <w:pStyle w:val="BasistekstEmtio"/>
        <w:rPr>
          <w:lang w:val="nl-NL"/>
        </w:rPr>
      </w:pPr>
      <w:sdt>
        <w:sdtPr>
          <w:rPr>
            <w:lang w:val="nl-NL"/>
          </w:rPr>
          <w:id w:val="-325674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3F0" w:rsidRPr="00F81685">
            <w:rPr>
              <w:rFonts w:ascii="MS Gothic" w:eastAsia="MS Gothic" w:hAnsi="MS Gothic"/>
              <w:lang w:val="nl-NL"/>
            </w:rPr>
            <w:t>☐</w:t>
          </w:r>
        </w:sdtContent>
      </w:sdt>
      <w:r w:rsidR="00800ECA" w:rsidRPr="00F81685">
        <w:rPr>
          <w:lang w:val="nl-NL"/>
        </w:rPr>
        <w:t xml:space="preserve"> Nee, het systeem bevat tevens software(componenten) waarop derden rechthebbende zijn.</w:t>
      </w:r>
    </w:p>
    <w:p w14:paraId="7C8E4B2C" w14:textId="77777777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Indien Nee, geef op hoofdlijnen aan om welke categorieën het gaat:</w:t>
      </w:r>
    </w:p>
    <w:p w14:paraId="24B54266" w14:textId="16F4460F" w:rsidR="00800ECA" w:rsidRPr="00A30FD1" w:rsidRDefault="00AD6CF3" w:rsidP="00800ECA">
      <w:pPr>
        <w:pStyle w:val="BasistekstEmtio"/>
      </w:pPr>
      <w:sdt>
        <w:sdtPr>
          <w:id w:val="-94939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3F0" w:rsidRPr="00A30FD1">
            <w:rPr>
              <w:rFonts w:ascii="MS Gothic" w:eastAsia="MS Gothic" w:hAnsi="MS Gothic"/>
            </w:rPr>
            <w:t>☐</w:t>
          </w:r>
        </w:sdtContent>
      </w:sdt>
      <w:r w:rsidR="00800ECA" w:rsidRPr="00A30FD1">
        <w:t xml:space="preserve"> open-</w:t>
      </w:r>
      <w:proofErr w:type="spellStart"/>
      <w:r w:rsidR="00800ECA" w:rsidRPr="00A30FD1">
        <w:t>sourcecomponenten</w:t>
      </w:r>
      <w:proofErr w:type="spellEnd"/>
      <w:r w:rsidR="00800ECA" w:rsidRPr="00A30FD1">
        <w:t>/libraries</w:t>
      </w:r>
    </w:p>
    <w:p w14:paraId="58C1001F" w14:textId="1E144A4F" w:rsidR="00800ECA" w:rsidRPr="00A30FD1" w:rsidRDefault="00AD6CF3" w:rsidP="00800ECA">
      <w:pPr>
        <w:pStyle w:val="BasistekstEmtio"/>
      </w:pPr>
      <w:sdt>
        <w:sdtPr>
          <w:id w:val="-1449080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3F0" w:rsidRPr="00A30FD1">
            <w:rPr>
              <w:rFonts w:ascii="MS Gothic" w:eastAsia="MS Gothic" w:hAnsi="MS Gothic"/>
            </w:rPr>
            <w:t>☐</w:t>
          </w:r>
        </w:sdtContent>
      </w:sdt>
      <w:r w:rsidR="00800ECA" w:rsidRPr="00A30FD1">
        <w:t xml:space="preserve"> proprietary software van </w:t>
      </w:r>
      <w:proofErr w:type="spellStart"/>
      <w:r w:rsidR="00800ECA" w:rsidRPr="00A30FD1">
        <w:t>derden</w:t>
      </w:r>
      <w:proofErr w:type="spellEnd"/>
    </w:p>
    <w:p w14:paraId="7F2E8085" w14:textId="082FB1D8" w:rsidR="00800ECA" w:rsidRPr="00A30FD1" w:rsidRDefault="00AD6CF3" w:rsidP="00800ECA">
      <w:pPr>
        <w:pStyle w:val="BasistekstEmtio"/>
      </w:pPr>
      <w:sdt>
        <w:sdtPr>
          <w:id w:val="983037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76E6" w:rsidRPr="00A30FD1">
            <w:rPr>
              <w:rFonts w:ascii="MS Gothic" w:eastAsia="MS Gothic" w:hAnsi="MS Gothic"/>
            </w:rPr>
            <w:t>☐</w:t>
          </w:r>
        </w:sdtContent>
      </w:sdt>
      <w:r w:rsidR="00800ECA" w:rsidRPr="00A30FD1">
        <w:t xml:space="preserve"> frameworks/SDK's</w:t>
      </w:r>
    </w:p>
    <w:p w14:paraId="360577A9" w14:textId="49F79E70" w:rsidR="00800ECA" w:rsidRPr="00F81685" w:rsidRDefault="00AD6CF3" w:rsidP="00800ECA">
      <w:pPr>
        <w:pStyle w:val="BasistekstEmtio"/>
        <w:rPr>
          <w:lang w:val="nl-NL"/>
        </w:rPr>
      </w:pPr>
      <w:sdt>
        <w:sdtPr>
          <w:rPr>
            <w:lang w:val="nl-NL"/>
          </w:rPr>
          <w:id w:val="-9022159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3F0" w:rsidRPr="00F81685">
            <w:rPr>
              <w:rFonts w:ascii="MS Gothic" w:eastAsia="MS Gothic" w:hAnsi="MS Gothic"/>
              <w:lang w:val="nl-NL"/>
            </w:rPr>
            <w:t>☐</w:t>
          </w:r>
        </w:sdtContent>
      </w:sdt>
      <w:r w:rsidR="00800ECA" w:rsidRPr="00F81685">
        <w:rPr>
          <w:lang w:val="nl-NL"/>
        </w:rPr>
        <w:t xml:space="preserve"> database- of middlewarecomponenten</w:t>
      </w:r>
    </w:p>
    <w:p w14:paraId="0ACC664A" w14:textId="07279B98" w:rsidR="00800ECA" w:rsidRPr="00F81685" w:rsidRDefault="00AD6CF3" w:rsidP="00800ECA">
      <w:pPr>
        <w:pStyle w:val="BasistekstEmtio"/>
        <w:rPr>
          <w:lang w:val="nl-NL"/>
        </w:rPr>
      </w:pPr>
      <w:sdt>
        <w:sdtPr>
          <w:rPr>
            <w:lang w:val="nl-NL"/>
          </w:rPr>
          <w:id w:val="-595940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3F0" w:rsidRPr="00F81685">
            <w:rPr>
              <w:rFonts w:ascii="MS Gothic" w:eastAsia="MS Gothic" w:hAnsi="MS Gothic"/>
              <w:lang w:val="nl-NL"/>
            </w:rPr>
            <w:t>☐</w:t>
          </w:r>
        </w:sdtContent>
      </w:sdt>
      <w:r w:rsidR="00800ECA" w:rsidRPr="00F81685">
        <w:rPr>
          <w:lang w:val="nl-NL"/>
        </w:rPr>
        <w:t xml:space="preserve"> cloud/platformdiensten</w:t>
      </w:r>
    </w:p>
    <w:p w14:paraId="5E7CDAD4" w14:textId="273D094C" w:rsidR="00800ECA" w:rsidRPr="00F81685" w:rsidRDefault="00AD6CF3" w:rsidP="00800ECA">
      <w:pPr>
        <w:pStyle w:val="BasistekstEmtio"/>
        <w:rPr>
          <w:lang w:val="nl-NL"/>
        </w:rPr>
      </w:pPr>
      <w:sdt>
        <w:sdtPr>
          <w:rPr>
            <w:lang w:val="nl-NL"/>
          </w:rPr>
          <w:id w:val="-678502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3F0" w:rsidRPr="00F81685">
            <w:rPr>
              <w:rFonts w:ascii="MS Gothic" w:eastAsia="MS Gothic" w:hAnsi="MS Gothic"/>
              <w:lang w:val="nl-NL"/>
            </w:rPr>
            <w:t>☐</w:t>
          </w:r>
        </w:sdtContent>
      </w:sdt>
      <w:r w:rsidR="00800ECA" w:rsidRPr="00F81685">
        <w:rPr>
          <w:lang w:val="nl-NL"/>
        </w:rPr>
        <w:t xml:space="preserve"> ontwikkel-, </w:t>
      </w:r>
      <w:proofErr w:type="spellStart"/>
      <w:r w:rsidR="00800ECA" w:rsidRPr="00F81685">
        <w:rPr>
          <w:lang w:val="nl-NL"/>
        </w:rPr>
        <w:t>build</w:t>
      </w:r>
      <w:proofErr w:type="spellEnd"/>
      <w:r w:rsidR="00800ECA" w:rsidRPr="00F81685">
        <w:rPr>
          <w:lang w:val="nl-NL"/>
        </w:rPr>
        <w:t xml:space="preserve">- of </w:t>
      </w:r>
      <w:proofErr w:type="spellStart"/>
      <w:r w:rsidR="00800ECA" w:rsidRPr="00F81685">
        <w:rPr>
          <w:lang w:val="nl-NL"/>
        </w:rPr>
        <w:t>deploymenttools</w:t>
      </w:r>
      <w:proofErr w:type="spellEnd"/>
    </w:p>
    <w:p w14:paraId="76E3EED3" w14:textId="2E083F56" w:rsidR="00800ECA" w:rsidRPr="00F81685" w:rsidRDefault="00AD6CF3" w:rsidP="00800ECA">
      <w:pPr>
        <w:pStyle w:val="BasistekstEmtio"/>
        <w:rPr>
          <w:lang w:val="nl-NL"/>
        </w:rPr>
      </w:pPr>
      <w:sdt>
        <w:sdtPr>
          <w:rPr>
            <w:lang w:val="nl-NL"/>
          </w:rPr>
          <w:id w:val="-5593248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3F0" w:rsidRPr="00F81685">
            <w:rPr>
              <w:rFonts w:ascii="MS Gothic" w:eastAsia="MS Gothic" w:hAnsi="MS Gothic"/>
              <w:lang w:val="nl-NL"/>
            </w:rPr>
            <w:t>☐</w:t>
          </w:r>
        </w:sdtContent>
      </w:sdt>
      <w:r w:rsidR="00800ECA" w:rsidRPr="00F81685">
        <w:rPr>
          <w:lang w:val="nl-NL"/>
        </w:rPr>
        <w:t xml:space="preserve"> overige, namelijk: [invullen]</w:t>
      </w:r>
    </w:p>
    <w:p w14:paraId="484FAC3D" w14:textId="77777777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Korte toelichting:</w:t>
      </w:r>
    </w:p>
    <w:p w14:paraId="338F78BA" w14:textId="77777777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[invullen]</w:t>
      </w:r>
    </w:p>
    <w:p w14:paraId="221745DF" w14:textId="77777777" w:rsidR="00800ECA" w:rsidRPr="00F81685" w:rsidRDefault="00800ECA" w:rsidP="00800ECA">
      <w:pPr>
        <w:pStyle w:val="BasistekstEmtio"/>
        <w:rPr>
          <w:lang w:val="nl-NL"/>
        </w:rPr>
      </w:pPr>
    </w:p>
    <w:p w14:paraId="71E04EBB" w14:textId="3D62CCD2" w:rsidR="00800ECA" w:rsidRPr="00F81685" w:rsidRDefault="00800ECA" w:rsidP="00800ECA">
      <w:pPr>
        <w:pStyle w:val="Opsommingnummer1eniveauEmtio"/>
        <w:rPr>
          <w:b/>
          <w:bCs/>
          <w:lang w:val="nl-NL"/>
        </w:rPr>
      </w:pPr>
      <w:bookmarkStart w:id="0" w:name="_Ref237249904"/>
      <w:r w:rsidRPr="00F81685">
        <w:rPr>
          <w:b/>
          <w:bCs/>
          <w:lang w:val="nl-NL"/>
        </w:rPr>
        <w:t>Zelfstandig kunnen bouwen en testen</w:t>
      </w:r>
      <w:bookmarkEnd w:id="0"/>
    </w:p>
    <w:p w14:paraId="41DE9B80" w14:textId="13BD7139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 xml:space="preserve">Kan ParkeerService en/of een door haar ingeschakelde derde na de beoogde overdracht in beginsel beschikken over hetgeen noodzakelijk is om </w:t>
      </w:r>
      <w:r w:rsidR="00AC2B0B">
        <w:rPr>
          <w:lang w:val="nl-NL"/>
        </w:rPr>
        <w:t xml:space="preserve">de Afgesplitste Versie van </w:t>
      </w:r>
      <w:r w:rsidRPr="00F81685">
        <w:rPr>
          <w:lang w:val="nl-NL"/>
        </w:rPr>
        <w:t>het Parkeerrechtensysteem zelfstandig te kunnen bouwen en testen?</w:t>
      </w:r>
    </w:p>
    <w:p w14:paraId="6BDB9982" w14:textId="04E114F0" w:rsidR="00800ECA" w:rsidRPr="00F81685" w:rsidRDefault="00AD6CF3" w:rsidP="00800ECA">
      <w:pPr>
        <w:pStyle w:val="BasistekstEmtio"/>
        <w:rPr>
          <w:lang w:val="nl-NL"/>
        </w:rPr>
      </w:pPr>
      <w:sdt>
        <w:sdtPr>
          <w:rPr>
            <w:lang w:val="nl-NL"/>
          </w:rPr>
          <w:id w:val="-984703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3F0" w:rsidRPr="00F81685">
            <w:rPr>
              <w:rFonts w:ascii="MS Gothic" w:eastAsia="MS Gothic" w:hAnsi="MS Gothic"/>
              <w:lang w:val="nl-NL"/>
            </w:rPr>
            <w:t>☐</w:t>
          </w:r>
        </w:sdtContent>
      </w:sdt>
      <w:r w:rsidR="00800ECA" w:rsidRPr="00F81685">
        <w:rPr>
          <w:lang w:val="nl-NL"/>
        </w:rPr>
        <w:t xml:space="preserve"> Ja</w:t>
      </w:r>
    </w:p>
    <w:p w14:paraId="629D03EA" w14:textId="75745533" w:rsidR="00800ECA" w:rsidRPr="00F81685" w:rsidRDefault="00AD6CF3" w:rsidP="00800ECA">
      <w:pPr>
        <w:pStyle w:val="BasistekstEmtio"/>
        <w:rPr>
          <w:lang w:val="nl-NL"/>
        </w:rPr>
      </w:pPr>
      <w:sdt>
        <w:sdtPr>
          <w:rPr>
            <w:lang w:val="nl-NL"/>
          </w:rPr>
          <w:id w:val="-572506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3F0" w:rsidRPr="00F81685">
            <w:rPr>
              <w:rFonts w:ascii="MS Gothic" w:eastAsia="MS Gothic" w:hAnsi="MS Gothic"/>
              <w:lang w:val="nl-NL"/>
            </w:rPr>
            <w:t>☐</w:t>
          </w:r>
        </w:sdtContent>
      </w:sdt>
      <w:r w:rsidR="00800ECA" w:rsidRPr="00F81685">
        <w:rPr>
          <w:lang w:val="nl-NL"/>
        </w:rPr>
        <w:t xml:space="preserve"> Nee</w:t>
      </w:r>
    </w:p>
    <w:p w14:paraId="3CAC133B" w14:textId="1FA13E23" w:rsidR="00800ECA" w:rsidRPr="00F81685" w:rsidRDefault="00AD6CF3" w:rsidP="00800ECA">
      <w:pPr>
        <w:pStyle w:val="BasistekstEmtio"/>
        <w:rPr>
          <w:lang w:val="nl-NL"/>
        </w:rPr>
      </w:pPr>
      <w:sdt>
        <w:sdtPr>
          <w:rPr>
            <w:lang w:val="nl-NL"/>
          </w:rPr>
          <w:id w:val="-1216579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3F0" w:rsidRPr="00F81685">
            <w:rPr>
              <w:rFonts w:ascii="MS Gothic" w:eastAsia="MS Gothic" w:hAnsi="MS Gothic"/>
              <w:lang w:val="nl-NL"/>
            </w:rPr>
            <w:t>☐</w:t>
          </w:r>
        </w:sdtContent>
      </w:sdt>
      <w:r w:rsidR="00800ECA" w:rsidRPr="00F81685">
        <w:rPr>
          <w:lang w:val="nl-NL"/>
        </w:rPr>
        <w:t xml:space="preserve"> Ja, mits aanvullende licenties of gebruiksrechten worden verkregen.</w:t>
      </w:r>
    </w:p>
    <w:p w14:paraId="03F62BE4" w14:textId="77777777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Toelichting bij Nee of voorwaardelijk Ja:</w:t>
      </w:r>
    </w:p>
    <w:p w14:paraId="15FE7BE2" w14:textId="77777777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[invullen]</w:t>
      </w:r>
    </w:p>
    <w:p w14:paraId="511FA931" w14:textId="6A23F597" w:rsidR="00800ECA" w:rsidRPr="00F81685" w:rsidRDefault="00800ECA" w:rsidP="00800ECA">
      <w:pPr>
        <w:pStyle w:val="Opsommingnummer1eniveauEmtio"/>
        <w:rPr>
          <w:b/>
          <w:bCs/>
          <w:lang w:val="nl-NL"/>
        </w:rPr>
      </w:pPr>
      <w:bookmarkStart w:id="1" w:name="_Ref237249906"/>
      <w:r w:rsidRPr="00F81685">
        <w:rPr>
          <w:b/>
          <w:bCs/>
          <w:lang w:val="nl-NL"/>
        </w:rPr>
        <w:t>Hosting en technisch beheer</w:t>
      </w:r>
      <w:bookmarkEnd w:id="1"/>
    </w:p>
    <w:p w14:paraId="1C53015E" w14:textId="65AD4B55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 xml:space="preserve">Kan ParkeerService en/of een door haar ingeschakelde derde </w:t>
      </w:r>
      <w:r w:rsidR="00AC2B0B">
        <w:rPr>
          <w:lang w:val="nl-NL"/>
        </w:rPr>
        <w:t xml:space="preserve">de Afgesplitste Versie van </w:t>
      </w:r>
      <w:r w:rsidRPr="00F81685">
        <w:rPr>
          <w:lang w:val="nl-NL"/>
        </w:rPr>
        <w:t>het Parkeerrechtensysteem na de beoogde overdracht in beginsel zelfstandig hosten en technisch beheren?</w:t>
      </w:r>
    </w:p>
    <w:p w14:paraId="367861EE" w14:textId="7FAA09C7" w:rsidR="00800ECA" w:rsidRPr="00F81685" w:rsidRDefault="00AD6CF3" w:rsidP="00800ECA">
      <w:pPr>
        <w:pStyle w:val="BasistekstEmtio"/>
        <w:rPr>
          <w:lang w:val="nl-NL"/>
        </w:rPr>
      </w:pPr>
      <w:sdt>
        <w:sdtPr>
          <w:rPr>
            <w:lang w:val="nl-NL"/>
          </w:rPr>
          <w:id w:val="-1082977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3F0" w:rsidRPr="00F81685">
            <w:rPr>
              <w:rFonts w:ascii="MS Gothic" w:eastAsia="MS Gothic" w:hAnsi="MS Gothic"/>
              <w:lang w:val="nl-NL"/>
            </w:rPr>
            <w:t>☐</w:t>
          </w:r>
        </w:sdtContent>
      </w:sdt>
      <w:r w:rsidR="00800ECA" w:rsidRPr="00F81685">
        <w:rPr>
          <w:lang w:val="nl-NL"/>
        </w:rPr>
        <w:t xml:space="preserve"> Ja</w:t>
      </w:r>
    </w:p>
    <w:p w14:paraId="4351B144" w14:textId="011A8E56" w:rsidR="00800ECA" w:rsidRPr="00F81685" w:rsidRDefault="00AD6CF3" w:rsidP="00800ECA">
      <w:pPr>
        <w:pStyle w:val="BasistekstEmtio"/>
        <w:rPr>
          <w:lang w:val="nl-NL"/>
        </w:rPr>
      </w:pPr>
      <w:sdt>
        <w:sdtPr>
          <w:rPr>
            <w:lang w:val="nl-NL"/>
          </w:rPr>
          <w:id w:val="1199816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3F0" w:rsidRPr="00F81685">
            <w:rPr>
              <w:rFonts w:ascii="MS Gothic" w:eastAsia="MS Gothic" w:hAnsi="MS Gothic"/>
              <w:lang w:val="nl-NL"/>
            </w:rPr>
            <w:t>☐</w:t>
          </w:r>
        </w:sdtContent>
      </w:sdt>
      <w:r w:rsidR="00800ECA" w:rsidRPr="00F81685">
        <w:rPr>
          <w:lang w:val="nl-NL"/>
        </w:rPr>
        <w:t xml:space="preserve"> Nee</w:t>
      </w:r>
    </w:p>
    <w:p w14:paraId="300A5452" w14:textId="352AD37F" w:rsidR="00800ECA" w:rsidRPr="00F81685" w:rsidRDefault="00AD6CF3" w:rsidP="00800ECA">
      <w:pPr>
        <w:pStyle w:val="BasistekstEmtio"/>
        <w:rPr>
          <w:lang w:val="nl-NL"/>
        </w:rPr>
      </w:pPr>
      <w:sdt>
        <w:sdtPr>
          <w:rPr>
            <w:lang w:val="nl-NL"/>
          </w:rPr>
          <w:id w:val="755942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3F0" w:rsidRPr="00F81685">
            <w:rPr>
              <w:rFonts w:ascii="MS Gothic" w:eastAsia="MS Gothic" w:hAnsi="MS Gothic"/>
              <w:lang w:val="nl-NL"/>
            </w:rPr>
            <w:t>☐</w:t>
          </w:r>
        </w:sdtContent>
      </w:sdt>
      <w:r w:rsidR="00800ECA" w:rsidRPr="00F81685">
        <w:rPr>
          <w:lang w:val="nl-NL"/>
        </w:rPr>
        <w:t xml:space="preserve"> Ja, mits aanvullende licenties of gebruiksrechten worden verkregen.</w:t>
      </w:r>
    </w:p>
    <w:p w14:paraId="32761EB7" w14:textId="77777777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Toelichting bij Nee of voorwaardelijk Ja:</w:t>
      </w:r>
    </w:p>
    <w:p w14:paraId="78851098" w14:textId="77777777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[invullen]</w:t>
      </w:r>
    </w:p>
    <w:p w14:paraId="1185D7B7" w14:textId="50C18D2B" w:rsidR="00800ECA" w:rsidRPr="00F81685" w:rsidRDefault="00800ECA" w:rsidP="00800ECA">
      <w:pPr>
        <w:pStyle w:val="Opsommingnummer1eniveauEmtio"/>
        <w:rPr>
          <w:b/>
          <w:bCs/>
          <w:lang w:val="nl-NL"/>
        </w:rPr>
      </w:pPr>
      <w:bookmarkStart w:id="2" w:name="_Ref237249908"/>
      <w:r w:rsidRPr="00F81685">
        <w:rPr>
          <w:b/>
          <w:bCs/>
          <w:lang w:val="nl-NL"/>
        </w:rPr>
        <w:t>Onderhoud en doorontwikkeling</w:t>
      </w:r>
      <w:bookmarkEnd w:id="2"/>
    </w:p>
    <w:p w14:paraId="68AB351D" w14:textId="442FDB7D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 xml:space="preserve">Kan ParkeerService en/of een door haar ingeschakelde derde </w:t>
      </w:r>
      <w:r w:rsidR="00AC2B0B">
        <w:rPr>
          <w:lang w:val="nl-NL"/>
        </w:rPr>
        <w:t xml:space="preserve">de Afgesplitste Versie van </w:t>
      </w:r>
      <w:r w:rsidRPr="00F81685">
        <w:rPr>
          <w:lang w:val="nl-NL"/>
        </w:rPr>
        <w:t>het Parkeerrechtensysteem na de beoogde overdracht in beginsel zelfstandig onderhouden en doorontwikkelen?</w:t>
      </w:r>
    </w:p>
    <w:p w14:paraId="1F73431B" w14:textId="346D3D6C" w:rsidR="00800ECA" w:rsidRPr="00F81685" w:rsidRDefault="00AD6CF3" w:rsidP="00800ECA">
      <w:pPr>
        <w:pStyle w:val="BasistekstEmtio"/>
        <w:rPr>
          <w:lang w:val="nl-NL"/>
        </w:rPr>
      </w:pPr>
      <w:sdt>
        <w:sdtPr>
          <w:rPr>
            <w:lang w:val="nl-NL"/>
          </w:rPr>
          <w:id w:val="-612210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3F0" w:rsidRPr="00F81685">
            <w:rPr>
              <w:rFonts w:ascii="MS Gothic" w:eastAsia="MS Gothic" w:hAnsi="MS Gothic"/>
              <w:lang w:val="nl-NL"/>
            </w:rPr>
            <w:t>☐</w:t>
          </w:r>
        </w:sdtContent>
      </w:sdt>
      <w:r w:rsidR="00800ECA" w:rsidRPr="00F81685">
        <w:rPr>
          <w:lang w:val="nl-NL"/>
        </w:rPr>
        <w:t xml:space="preserve"> Ja</w:t>
      </w:r>
    </w:p>
    <w:p w14:paraId="23E23096" w14:textId="598064DB" w:rsidR="00800ECA" w:rsidRPr="00F81685" w:rsidRDefault="00AD6CF3" w:rsidP="00800ECA">
      <w:pPr>
        <w:pStyle w:val="BasistekstEmtio"/>
        <w:rPr>
          <w:lang w:val="nl-NL"/>
        </w:rPr>
      </w:pPr>
      <w:sdt>
        <w:sdtPr>
          <w:rPr>
            <w:lang w:val="nl-NL"/>
          </w:rPr>
          <w:id w:val="191502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3F0" w:rsidRPr="00F81685">
            <w:rPr>
              <w:rFonts w:ascii="MS Gothic" w:eastAsia="MS Gothic" w:hAnsi="MS Gothic"/>
              <w:lang w:val="nl-NL"/>
            </w:rPr>
            <w:t>☐</w:t>
          </w:r>
        </w:sdtContent>
      </w:sdt>
      <w:r w:rsidR="00800ECA" w:rsidRPr="00F81685">
        <w:rPr>
          <w:lang w:val="nl-NL"/>
        </w:rPr>
        <w:t xml:space="preserve"> Nee</w:t>
      </w:r>
    </w:p>
    <w:p w14:paraId="376EB2CD" w14:textId="182116B1" w:rsidR="00800ECA" w:rsidRPr="00F81685" w:rsidRDefault="00AD6CF3" w:rsidP="00800ECA">
      <w:pPr>
        <w:pStyle w:val="BasistekstEmtio"/>
        <w:rPr>
          <w:lang w:val="nl-NL"/>
        </w:rPr>
      </w:pPr>
      <w:sdt>
        <w:sdtPr>
          <w:rPr>
            <w:lang w:val="nl-NL"/>
          </w:rPr>
          <w:id w:val="1122582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3F0" w:rsidRPr="00F81685">
            <w:rPr>
              <w:rFonts w:ascii="MS Gothic" w:eastAsia="MS Gothic" w:hAnsi="MS Gothic"/>
              <w:lang w:val="nl-NL"/>
            </w:rPr>
            <w:t>☐</w:t>
          </w:r>
        </w:sdtContent>
      </w:sdt>
      <w:r w:rsidR="00800ECA" w:rsidRPr="00F81685">
        <w:rPr>
          <w:lang w:val="nl-NL"/>
        </w:rPr>
        <w:t xml:space="preserve"> Ja, mits aanvullende licenties of gebruiksrechten worden verkregen.</w:t>
      </w:r>
    </w:p>
    <w:p w14:paraId="7ACDAA32" w14:textId="77777777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Toelichting bij Nee of voorwaardelijk Ja:</w:t>
      </w:r>
    </w:p>
    <w:p w14:paraId="3F0729D0" w14:textId="77777777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[invullen]</w:t>
      </w:r>
    </w:p>
    <w:p w14:paraId="6068BB54" w14:textId="4A78D30B" w:rsidR="00800ECA" w:rsidRPr="00F81685" w:rsidRDefault="00800ECA" w:rsidP="00800ECA">
      <w:pPr>
        <w:pStyle w:val="Opsommingnummer1eniveauEmtio"/>
        <w:rPr>
          <w:b/>
          <w:bCs/>
          <w:lang w:val="nl-NL"/>
        </w:rPr>
      </w:pPr>
      <w:r w:rsidRPr="00F81685">
        <w:rPr>
          <w:b/>
          <w:bCs/>
          <w:lang w:val="nl-NL"/>
        </w:rPr>
        <w:t>Rechten en licenties van derden</w:t>
      </w:r>
    </w:p>
    <w:p w14:paraId="466113C7" w14:textId="7C6BF36D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 xml:space="preserve">Zijn voor het onder </w:t>
      </w:r>
      <w:r w:rsidRPr="00F81685">
        <w:rPr>
          <w:lang w:val="nl-NL"/>
        </w:rPr>
        <w:fldChar w:fldCharType="begin"/>
      </w:r>
      <w:r w:rsidRPr="00F81685">
        <w:rPr>
          <w:lang w:val="nl-NL"/>
        </w:rPr>
        <w:instrText xml:space="preserve"> REF _Ref237249904 \r \h </w:instrText>
      </w:r>
      <w:r w:rsidRPr="00F81685">
        <w:rPr>
          <w:lang w:val="nl-NL"/>
        </w:rPr>
      </w:r>
      <w:r w:rsidRPr="00F81685">
        <w:rPr>
          <w:lang w:val="nl-NL"/>
        </w:rPr>
        <w:fldChar w:fldCharType="separate"/>
      </w:r>
      <w:r w:rsidRPr="00F81685">
        <w:rPr>
          <w:lang w:val="nl-NL"/>
        </w:rPr>
        <w:t>3</w:t>
      </w:r>
      <w:r w:rsidRPr="00F81685">
        <w:rPr>
          <w:lang w:val="nl-NL"/>
        </w:rPr>
        <w:fldChar w:fldCharType="end"/>
      </w:r>
      <w:r w:rsidRPr="00F81685">
        <w:rPr>
          <w:lang w:val="nl-NL"/>
        </w:rPr>
        <w:t xml:space="preserve">, </w:t>
      </w:r>
      <w:r w:rsidRPr="00F81685">
        <w:rPr>
          <w:lang w:val="nl-NL"/>
        </w:rPr>
        <w:fldChar w:fldCharType="begin"/>
      </w:r>
      <w:r w:rsidRPr="00F81685">
        <w:rPr>
          <w:lang w:val="nl-NL"/>
        </w:rPr>
        <w:instrText xml:space="preserve"> REF _Ref237249906 \r \h </w:instrText>
      </w:r>
      <w:r w:rsidRPr="00F81685">
        <w:rPr>
          <w:lang w:val="nl-NL"/>
        </w:rPr>
      </w:r>
      <w:r w:rsidRPr="00F81685">
        <w:rPr>
          <w:lang w:val="nl-NL"/>
        </w:rPr>
        <w:fldChar w:fldCharType="separate"/>
      </w:r>
      <w:r w:rsidRPr="00F81685">
        <w:rPr>
          <w:lang w:val="nl-NL"/>
        </w:rPr>
        <w:t>4</w:t>
      </w:r>
      <w:r w:rsidRPr="00F81685">
        <w:rPr>
          <w:lang w:val="nl-NL"/>
        </w:rPr>
        <w:fldChar w:fldCharType="end"/>
      </w:r>
      <w:r w:rsidRPr="00F81685">
        <w:rPr>
          <w:lang w:val="nl-NL"/>
        </w:rPr>
        <w:t xml:space="preserve"> en/of </w:t>
      </w:r>
      <w:r w:rsidRPr="00F81685">
        <w:rPr>
          <w:lang w:val="nl-NL"/>
        </w:rPr>
        <w:fldChar w:fldCharType="begin"/>
      </w:r>
      <w:r w:rsidRPr="00F81685">
        <w:rPr>
          <w:lang w:val="nl-NL"/>
        </w:rPr>
        <w:instrText xml:space="preserve"> REF _Ref237249908 \r \h </w:instrText>
      </w:r>
      <w:r w:rsidRPr="00F81685">
        <w:rPr>
          <w:lang w:val="nl-NL"/>
        </w:rPr>
      </w:r>
      <w:r w:rsidRPr="00F81685">
        <w:rPr>
          <w:lang w:val="nl-NL"/>
        </w:rPr>
        <w:fldChar w:fldCharType="separate"/>
      </w:r>
      <w:r w:rsidRPr="00F81685">
        <w:rPr>
          <w:lang w:val="nl-NL"/>
        </w:rPr>
        <w:t>5</w:t>
      </w:r>
      <w:r w:rsidRPr="00F81685">
        <w:rPr>
          <w:lang w:val="nl-NL"/>
        </w:rPr>
        <w:fldChar w:fldCharType="end"/>
      </w:r>
      <w:r w:rsidRPr="00F81685">
        <w:rPr>
          <w:lang w:val="nl-NL"/>
        </w:rPr>
        <w:t xml:space="preserve"> bedoelde gebruik door ParkeerService en/of door haar ingeschakelde derden aanvullende licenties, toestemmingen, abonnementen of overeenkomsten met derden noodzakelijk?</w:t>
      </w:r>
    </w:p>
    <w:p w14:paraId="6A1148BF" w14:textId="3EE38AE2" w:rsidR="00800ECA" w:rsidRPr="00F81685" w:rsidRDefault="00AD6CF3" w:rsidP="00800ECA">
      <w:pPr>
        <w:pStyle w:val="BasistekstEmtio"/>
        <w:rPr>
          <w:lang w:val="nl-NL"/>
        </w:rPr>
      </w:pPr>
      <w:sdt>
        <w:sdtPr>
          <w:rPr>
            <w:lang w:val="nl-NL"/>
          </w:rPr>
          <w:id w:val="1890375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3F0" w:rsidRPr="00F81685">
            <w:rPr>
              <w:rFonts w:ascii="MS Gothic" w:eastAsia="MS Gothic" w:hAnsi="MS Gothic"/>
              <w:lang w:val="nl-NL"/>
            </w:rPr>
            <w:t>☐</w:t>
          </w:r>
        </w:sdtContent>
      </w:sdt>
      <w:r w:rsidR="00800ECA" w:rsidRPr="00F81685">
        <w:rPr>
          <w:lang w:val="nl-NL"/>
        </w:rPr>
        <w:t xml:space="preserve"> Nee</w:t>
      </w:r>
    </w:p>
    <w:p w14:paraId="3420A593" w14:textId="7D5D57A4" w:rsidR="00800ECA" w:rsidRPr="00F81685" w:rsidRDefault="00AD6CF3" w:rsidP="00800ECA">
      <w:pPr>
        <w:pStyle w:val="BasistekstEmtio"/>
        <w:rPr>
          <w:lang w:val="nl-NL"/>
        </w:rPr>
      </w:pPr>
      <w:sdt>
        <w:sdtPr>
          <w:rPr>
            <w:lang w:val="nl-NL"/>
          </w:rPr>
          <w:id w:val="-19917022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3F0" w:rsidRPr="00F81685">
            <w:rPr>
              <w:rFonts w:ascii="MS Gothic" w:eastAsia="MS Gothic" w:hAnsi="MS Gothic"/>
              <w:lang w:val="nl-NL"/>
            </w:rPr>
            <w:t>☐</w:t>
          </w:r>
        </w:sdtContent>
      </w:sdt>
      <w:r w:rsidR="00800ECA" w:rsidRPr="00F81685">
        <w:rPr>
          <w:lang w:val="nl-NL"/>
        </w:rPr>
        <w:t xml:space="preserve"> Ja</w:t>
      </w:r>
    </w:p>
    <w:p w14:paraId="637CB83D" w14:textId="77777777" w:rsidR="00800ECA" w:rsidRPr="00F81685" w:rsidRDefault="00800ECA" w:rsidP="00800ECA">
      <w:pPr>
        <w:pStyle w:val="BasistekstEmtio"/>
        <w:rPr>
          <w:lang w:val="nl-NL"/>
        </w:rPr>
      </w:pPr>
    </w:p>
    <w:p w14:paraId="42B4F312" w14:textId="77777777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Indien Ja, beschrijf op hoofdlijnen de aard van deze afhankelijkheden en geef aan of deze rechten naar huidig inzicht rechtstreeks door ParkeerService en/of door haar ingeschakelde derden kunnen worden verkregen:</w:t>
      </w:r>
    </w:p>
    <w:p w14:paraId="04871075" w14:textId="77777777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[invullen]</w:t>
      </w:r>
    </w:p>
    <w:p w14:paraId="23D76FDF" w14:textId="60AC2CEB" w:rsidR="00800ECA" w:rsidRPr="00F81685" w:rsidRDefault="00800ECA" w:rsidP="00800ECA">
      <w:pPr>
        <w:pStyle w:val="Opsommingnummer1eniveauEmtio"/>
        <w:rPr>
          <w:b/>
          <w:bCs/>
          <w:lang w:val="nl-NL"/>
        </w:rPr>
      </w:pPr>
      <w:r w:rsidRPr="00F81685">
        <w:rPr>
          <w:b/>
          <w:bCs/>
          <w:lang w:val="nl-NL"/>
        </w:rPr>
        <w:t>Wezenlijke afhankelijkheden</w:t>
      </w:r>
    </w:p>
    <w:p w14:paraId="56CF2A2D" w14:textId="7B041B8E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 xml:space="preserve">Zijn Gegadigde omstandigheden bekend die ertoe kunnen leiden dat ParkeerService, ondanks de overdracht van de intellectuele eigendomsrechten van Gegadigde, voor het bouwen, testen, hosten, beheren, onderhouden of doorontwikkelen van </w:t>
      </w:r>
      <w:r w:rsidR="00AC2B0B">
        <w:rPr>
          <w:lang w:val="nl-NL"/>
        </w:rPr>
        <w:t xml:space="preserve">de Afgesplitste Versie van </w:t>
      </w:r>
      <w:r w:rsidRPr="00F81685">
        <w:rPr>
          <w:lang w:val="nl-NL"/>
        </w:rPr>
        <w:t>het Parkeerrechtensysteem afhankelijk blijft van Gegadigde of een specifieke derde?</w:t>
      </w:r>
    </w:p>
    <w:p w14:paraId="4921A3FB" w14:textId="22AD80F7" w:rsidR="00800ECA" w:rsidRPr="00F81685" w:rsidRDefault="00AD6CF3" w:rsidP="00800ECA">
      <w:pPr>
        <w:pStyle w:val="BasistekstEmtio"/>
        <w:rPr>
          <w:lang w:val="nl-NL"/>
        </w:rPr>
      </w:pPr>
      <w:sdt>
        <w:sdtPr>
          <w:rPr>
            <w:lang w:val="nl-NL"/>
          </w:rPr>
          <w:id w:val="12101529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76E6">
            <w:rPr>
              <w:rFonts w:ascii="MS Gothic" w:eastAsia="MS Gothic" w:hAnsi="MS Gothic" w:hint="eastAsia"/>
              <w:lang w:val="nl-NL"/>
            </w:rPr>
            <w:t>☐</w:t>
          </w:r>
        </w:sdtContent>
      </w:sdt>
      <w:r w:rsidR="002013F0" w:rsidRPr="00F81685">
        <w:rPr>
          <w:lang w:val="nl-NL"/>
        </w:rPr>
        <w:t xml:space="preserve"> </w:t>
      </w:r>
      <w:r w:rsidR="00800ECA" w:rsidRPr="00F81685">
        <w:rPr>
          <w:lang w:val="nl-NL"/>
        </w:rPr>
        <w:t>Nee</w:t>
      </w:r>
    </w:p>
    <w:p w14:paraId="2A9CBB23" w14:textId="37149B8B" w:rsidR="00800ECA" w:rsidRPr="00F81685" w:rsidRDefault="00AD6CF3" w:rsidP="00800ECA">
      <w:pPr>
        <w:pStyle w:val="BasistekstEmtio"/>
        <w:rPr>
          <w:lang w:val="nl-NL"/>
        </w:rPr>
      </w:pPr>
      <w:sdt>
        <w:sdtPr>
          <w:rPr>
            <w:lang w:val="nl-NL"/>
          </w:rPr>
          <w:id w:val="1110936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C99" w:rsidRPr="00F81685">
            <w:rPr>
              <w:rFonts w:ascii="MS Gothic" w:eastAsia="MS Gothic" w:hAnsi="MS Gothic"/>
              <w:lang w:val="nl-NL"/>
            </w:rPr>
            <w:t>☐</w:t>
          </w:r>
        </w:sdtContent>
      </w:sdt>
      <w:r w:rsidR="00031C99" w:rsidRPr="00F81685">
        <w:rPr>
          <w:lang w:val="nl-NL"/>
        </w:rPr>
        <w:t xml:space="preserve"> </w:t>
      </w:r>
      <w:r w:rsidR="00800ECA" w:rsidRPr="00F81685">
        <w:rPr>
          <w:lang w:val="nl-NL"/>
        </w:rPr>
        <w:t>Ja</w:t>
      </w:r>
    </w:p>
    <w:p w14:paraId="4DF00073" w14:textId="77777777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Indien Ja, beschrijf de betreffende afhankelijkheid, de gevolgen daarvan en – voor zover thans bekend – de mogelijkheden om deze afhankelijkheid weg te nemen:</w:t>
      </w:r>
    </w:p>
    <w:p w14:paraId="4FF6052B" w14:textId="77777777" w:rsidR="00800ECA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[invullen]</w:t>
      </w:r>
    </w:p>
    <w:p w14:paraId="0B813470" w14:textId="7231A9CF" w:rsidR="00047C89" w:rsidRPr="00047C89" w:rsidRDefault="00047C89" w:rsidP="00047C89">
      <w:pPr>
        <w:pStyle w:val="Opsommingnummer1eniveauEmtio"/>
        <w:rPr>
          <w:b/>
          <w:bCs/>
          <w:lang w:val="nl-NL"/>
        </w:rPr>
      </w:pPr>
      <w:r w:rsidRPr="00047C89">
        <w:rPr>
          <w:b/>
          <w:bCs/>
          <w:lang w:val="nl-NL"/>
        </w:rPr>
        <w:t>Overdraagbaarheid</w:t>
      </w:r>
    </w:p>
    <w:p w14:paraId="0BFC49AB" w14:textId="7A6B9006" w:rsidR="00E9214C" w:rsidRDefault="00E9214C" w:rsidP="00800ECA">
      <w:pPr>
        <w:pStyle w:val="BasistekstEmtio"/>
        <w:rPr>
          <w:lang w:val="nl-NL"/>
        </w:rPr>
      </w:pPr>
      <w:r w:rsidRPr="00E9214C">
        <w:rPr>
          <w:lang w:val="nl-NL"/>
        </w:rPr>
        <w:t>Wordt alle software ontwikkeld conform algemeen gehanteerde software</w:t>
      </w:r>
      <w:r w:rsidR="00995A06">
        <w:rPr>
          <w:lang w:val="nl-NL"/>
        </w:rPr>
        <w:t>-</w:t>
      </w:r>
      <w:r w:rsidRPr="00E9214C">
        <w:rPr>
          <w:lang w:val="nl-NL"/>
        </w:rPr>
        <w:t xml:space="preserve">ontwikkelstandaarden en best </w:t>
      </w:r>
      <w:proofErr w:type="spellStart"/>
      <w:r w:rsidRPr="00E9214C">
        <w:rPr>
          <w:lang w:val="nl-NL"/>
        </w:rPr>
        <w:t>practices</w:t>
      </w:r>
      <w:proofErr w:type="spellEnd"/>
      <w:r w:rsidRPr="00E9214C">
        <w:rPr>
          <w:lang w:val="nl-NL"/>
        </w:rPr>
        <w:t xml:space="preserve">, waaronder ten minste afspraken ten aanzien van codeerstandaarden, naamgevingsconventies, documentatie, </w:t>
      </w:r>
      <w:proofErr w:type="spellStart"/>
      <w:r w:rsidRPr="00E9214C">
        <w:rPr>
          <w:lang w:val="nl-NL"/>
        </w:rPr>
        <w:t>comments</w:t>
      </w:r>
      <w:proofErr w:type="spellEnd"/>
      <w:r w:rsidRPr="00E9214C">
        <w:rPr>
          <w:lang w:val="nl-NL"/>
        </w:rPr>
        <w:t>, inspringing, versiebeheer en code reviews?</w:t>
      </w:r>
    </w:p>
    <w:p w14:paraId="2D36186B" w14:textId="1F2F725C" w:rsidR="00E9214C" w:rsidRDefault="00AD6CF3" w:rsidP="00800ECA">
      <w:pPr>
        <w:pStyle w:val="BasistekstEmtio"/>
        <w:rPr>
          <w:lang w:val="nl-NL"/>
        </w:rPr>
      </w:pPr>
      <w:sdt>
        <w:sdtPr>
          <w:rPr>
            <w:lang w:val="nl-NL"/>
          </w:rPr>
          <w:id w:val="14186002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214C">
            <w:rPr>
              <w:rFonts w:ascii="MS Gothic" w:eastAsia="MS Gothic" w:hAnsi="MS Gothic" w:hint="eastAsia"/>
              <w:lang w:val="nl-NL"/>
            </w:rPr>
            <w:t>☐</w:t>
          </w:r>
        </w:sdtContent>
      </w:sdt>
      <w:r w:rsidR="00E9214C">
        <w:rPr>
          <w:lang w:val="nl-NL"/>
        </w:rPr>
        <w:t xml:space="preserve"> Nee</w:t>
      </w:r>
    </w:p>
    <w:p w14:paraId="70E991FC" w14:textId="051A3BD4" w:rsidR="00E9214C" w:rsidRDefault="00AD6CF3" w:rsidP="00800ECA">
      <w:pPr>
        <w:pStyle w:val="BasistekstEmtio"/>
        <w:rPr>
          <w:lang w:val="nl-NL"/>
        </w:rPr>
      </w:pPr>
      <w:sdt>
        <w:sdtPr>
          <w:rPr>
            <w:lang w:val="nl-NL"/>
          </w:rPr>
          <w:id w:val="-1597249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214C">
            <w:rPr>
              <w:rFonts w:ascii="MS Gothic" w:eastAsia="MS Gothic" w:hAnsi="MS Gothic" w:hint="eastAsia"/>
              <w:lang w:val="nl-NL"/>
            </w:rPr>
            <w:t>☐</w:t>
          </w:r>
        </w:sdtContent>
      </w:sdt>
      <w:r w:rsidR="00E9214C">
        <w:rPr>
          <w:lang w:val="nl-NL"/>
        </w:rPr>
        <w:t xml:space="preserve"> Ja</w:t>
      </w:r>
    </w:p>
    <w:p w14:paraId="756A3F08" w14:textId="504B88CF" w:rsidR="00E9214C" w:rsidRDefault="00E9214C" w:rsidP="00800ECA">
      <w:pPr>
        <w:pStyle w:val="BasistekstEmtio"/>
        <w:rPr>
          <w:lang w:val="nl-NL"/>
        </w:rPr>
      </w:pPr>
      <w:r>
        <w:rPr>
          <w:lang w:val="nl-NL"/>
        </w:rPr>
        <w:t xml:space="preserve">Indien </w:t>
      </w:r>
      <w:r w:rsidR="00877DB2">
        <w:rPr>
          <w:lang w:val="nl-NL"/>
        </w:rPr>
        <w:t>Nee, beschri</w:t>
      </w:r>
      <w:r w:rsidR="00995A06">
        <w:rPr>
          <w:lang w:val="nl-NL"/>
        </w:rPr>
        <w:t>j</w:t>
      </w:r>
      <w:r w:rsidR="00877DB2">
        <w:rPr>
          <w:lang w:val="nl-NL"/>
        </w:rPr>
        <w:t xml:space="preserve">f afwijkingen die van invloed kunnen zijn op </w:t>
      </w:r>
      <w:r w:rsidR="00995A06">
        <w:rPr>
          <w:lang w:val="nl-NL"/>
        </w:rPr>
        <w:t>de overdraagbaarheid van de Broncode en geef daar bij aan welke maatregelen worden voorgesteld.</w:t>
      </w:r>
    </w:p>
    <w:p w14:paraId="5FFFB7D1" w14:textId="4590AA1E" w:rsidR="00020920" w:rsidRPr="00F81685" w:rsidRDefault="00020920" w:rsidP="00800ECA">
      <w:pPr>
        <w:pStyle w:val="BasistekstEmtio"/>
        <w:rPr>
          <w:lang w:val="nl-NL"/>
        </w:rPr>
      </w:pPr>
      <w:r>
        <w:rPr>
          <w:lang w:val="nl-NL"/>
        </w:rPr>
        <w:t>[invullen]</w:t>
      </w:r>
    </w:p>
    <w:p w14:paraId="76D241DC" w14:textId="7A344B99" w:rsidR="00800ECA" w:rsidRPr="00F81685" w:rsidRDefault="00800ECA" w:rsidP="00800ECA">
      <w:pPr>
        <w:pStyle w:val="Opsommingnummer1eniveauEmtio"/>
        <w:rPr>
          <w:b/>
          <w:bCs/>
          <w:lang w:val="nl-NL"/>
        </w:rPr>
      </w:pPr>
      <w:r w:rsidRPr="00F81685">
        <w:rPr>
          <w:b/>
          <w:bCs/>
          <w:lang w:val="nl-NL"/>
        </w:rPr>
        <w:t>Verklaring</w:t>
      </w:r>
    </w:p>
    <w:p w14:paraId="4F005CE4" w14:textId="77777777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Gegadigde verklaart dat:</w:t>
      </w:r>
    </w:p>
    <w:p w14:paraId="68097F22" w14:textId="77777777" w:rsidR="00800ECA" w:rsidRPr="00F81685" w:rsidRDefault="00800ECA" w:rsidP="00800ECA">
      <w:pPr>
        <w:pStyle w:val="Opsommingteken1eniveauEmtio"/>
        <w:rPr>
          <w:lang w:val="nl-NL"/>
        </w:rPr>
      </w:pPr>
      <w:r w:rsidRPr="00F81685">
        <w:rPr>
          <w:lang w:val="nl-NL"/>
        </w:rPr>
        <w:t>bovenstaande informatie naar beste weten volledig en juist is;</w:t>
      </w:r>
    </w:p>
    <w:p w14:paraId="4F5F1CD5" w14:textId="09F0BAA1" w:rsidR="00800ECA" w:rsidRPr="00F81685" w:rsidRDefault="00800ECA" w:rsidP="00800ECA">
      <w:pPr>
        <w:pStyle w:val="Opsommingteken1eniveauEmtio"/>
        <w:rPr>
          <w:lang w:val="nl-NL"/>
        </w:rPr>
      </w:pPr>
      <w:r w:rsidRPr="00F81685">
        <w:rPr>
          <w:lang w:val="nl-NL"/>
        </w:rPr>
        <w:t xml:space="preserve">Gegadigde in beginsel bereid is de aan hem toekomende intellectuele eigendomsrechten op </w:t>
      </w:r>
      <w:r w:rsidR="00AC2B0B">
        <w:rPr>
          <w:lang w:val="nl-NL"/>
        </w:rPr>
        <w:t>de</w:t>
      </w:r>
      <w:r w:rsidRPr="00F81685">
        <w:rPr>
          <w:lang w:val="nl-NL"/>
        </w:rPr>
        <w:t xml:space="preserve"> aangeboden </w:t>
      </w:r>
      <w:r w:rsidR="00AC2B0B">
        <w:rPr>
          <w:lang w:val="nl-NL"/>
        </w:rPr>
        <w:t xml:space="preserve">Afgesplitste Versie van </w:t>
      </w:r>
      <w:r w:rsidRPr="00F81685">
        <w:rPr>
          <w:lang w:val="nl-NL"/>
        </w:rPr>
        <w:t>Parkeer</w:t>
      </w:r>
      <w:r w:rsidR="00436884" w:rsidRPr="00F81685">
        <w:rPr>
          <w:lang w:val="nl-NL"/>
        </w:rPr>
        <w:t>rechten</w:t>
      </w:r>
      <w:r w:rsidRPr="00F81685">
        <w:rPr>
          <w:lang w:val="nl-NL"/>
        </w:rPr>
        <w:t>systeem aan ParkeerService over te dragen;</w:t>
      </w:r>
    </w:p>
    <w:p w14:paraId="0EE1FD49" w14:textId="77777777" w:rsidR="00800ECA" w:rsidRPr="00F81685" w:rsidRDefault="00800ECA" w:rsidP="00800ECA">
      <w:pPr>
        <w:pStyle w:val="Opsommingteken1eniveauEmtio"/>
        <w:rPr>
          <w:lang w:val="nl-NL"/>
        </w:rPr>
      </w:pPr>
      <w:r w:rsidRPr="00F81685">
        <w:rPr>
          <w:lang w:val="nl-NL"/>
        </w:rPr>
        <w:t>Gegadigde alle hem bekende omstandigheden heeft vermeld die relevant kunnen zijn voor de door ParkeerService beoogde leveranciersonafhankelijkheid; en</w:t>
      </w:r>
    </w:p>
    <w:p w14:paraId="0EBE8E33" w14:textId="73345FF8" w:rsidR="00800ECA" w:rsidRPr="00F81685" w:rsidRDefault="00800ECA" w:rsidP="00800ECA">
      <w:pPr>
        <w:pStyle w:val="Opsommingteken1eniveauEmtio"/>
        <w:rPr>
          <w:lang w:val="nl-NL"/>
        </w:rPr>
      </w:pPr>
      <w:r w:rsidRPr="00F81685">
        <w:rPr>
          <w:lang w:val="nl-NL"/>
        </w:rPr>
        <w:lastRenderedPageBreak/>
        <w:t>Gegadigde ermee bekend is dat de definitieve voorwaarden van de IE-overdracht, de positie van software en rechten van derden en het ontwikkelmodel in de onderhandelingsfase nader worden uitgewerkt.</w:t>
      </w:r>
    </w:p>
    <w:p w14:paraId="3F61E23D" w14:textId="77777777" w:rsidR="00800ECA" w:rsidRPr="00F81685" w:rsidRDefault="00800ECA" w:rsidP="00800ECA">
      <w:pPr>
        <w:pStyle w:val="BasistekstEmtio"/>
        <w:rPr>
          <w:lang w:val="nl-NL"/>
        </w:rPr>
      </w:pPr>
    </w:p>
    <w:p w14:paraId="29312257" w14:textId="77777777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Plaats: [invullen]</w:t>
      </w:r>
    </w:p>
    <w:p w14:paraId="5CFF37D3" w14:textId="77777777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Datum: [invullen]</w:t>
      </w:r>
    </w:p>
    <w:p w14:paraId="460D79C9" w14:textId="77777777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Naam: [invullen]</w:t>
      </w:r>
    </w:p>
    <w:p w14:paraId="0E05EF96" w14:textId="77777777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Functie: [invullen]</w:t>
      </w:r>
    </w:p>
    <w:p w14:paraId="34C006DE" w14:textId="14C4FF9F" w:rsidR="00800ECA" w:rsidRPr="00F81685" w:rsidRDefault="00800ECA" w:rsidP="00800ECA">
      <w:pPr>
        <w:pStyle w:val="BasistekstEmtio"/>
        <w:rPr>
          <w:lang w:val="nl-NL"/>
        </w:rPr>
      </w:pPr>
      <w:r w:rsidRPr="00F81685">
        <w:rPr>
          <w:lang w:val="nl-NL"/>
        </w:rPr>
        <w:t>Handtekening: [invullen]</w:t>
      </w:r>
    </w:p>
    <w:p w14:paraId="25629524" w14:textId="77777777" w:rsidR="00420ACB" w:rsidRDefault="00420ACB" w:rsidP="003F3547">
      <w:pPr>
        <w:pStyle w:val="BasistekstEmtio"/>
        <w:rPr>
          <w:b/>
          <w:bCs/>
          <w:lang w:val="nl-NL"/>
        </w:rPr>
      </w:pPr>
    </w:p>
    <w:p w14:paraId="7D33A152" w14:textId="5200495D" w:rsidR="00800ECA" w:rsidRPr="00F81685" w:rsidRDefault="006909ED" w:rsidP="003F3547">
      <w:pPr>
        <w:pStyle w:val="BasistekstEmtio"/>
        <w:rPr>
          <w:lang w:val="nl-NL"/>
        </w:rPr>
      </w:pPr>
      <w:r w:rsidRPr="00F81685">
        <w:rPr>
          <w:b/>
          <w:bCs/>
          <w:lang w:val="nl-NL"/>
        </w:rPr>
        <w:t>Nota bene</w:t>
      </w:r>
      <w:r w:rsidRPr="00F81685">
        <w:rPr>
          <w:lang w:val="nl-NL"/>
        </w:rPr>
        <w:t xml:space="preserve">. </w:t>
      </w:r>
      <w:r w:rsidR="00031C99" w:rsidRPr="00F81685">
        <w:rPr>
          <w:lang w:val="nl-NL"/>
        </w:rPr>
        <w:t xml:space="preserve">Dit document dient na invulling </w:t>
      </w:r>
      <w:r w:rsidRPr="00F81685">
        <w:rPr>
          <w:lang w:val="nl-NL"/>
        </w:rPr>
        <w:t>te worden opgeslagen als pdf</w:t>
      </w:r>
    </w:p>
    <w:sectPr w:rsidR="00800ECA" w:rsidRPr="00F81685" w:rsidSect="00C72A61">
      <w:headerReference w:type="default" r:id="rId11"/>
      <w:footerReference w:type="default" r:id="rId12"/>
      <w:pgSz w:w="11906" w:h="16838" w:code="9"/>
      <w:pgMar w:top="2269" w:right="1219" w:bottom="1843" w:left="226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ECF03" w14:textId="77777777" w:rsidR="00AD6CF3" w:rsidRPr="003F3547" w:rsidRDefault="00AD6CF3" w:rsidP="003F3547">
      <w:pPr>
        <w:pStyle w:val="Voettekst"/>
      </w:pPr>
    </w:p>
  </w:endnote>
  <w:endnote w:type="continuationSeparator" w:id="0">
    <w:p w14:paraId="530F3A8D" w14:textId="77777777" w:rsidR="00AD6CF3" w:rsidRPr="003F3547" w:rsidRDefault="00AD6CF3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Nunito Light">
    <w:charset w:val="00"/>
    <w:family w:val="auto"/>
    <w:pitch w:val="variable"/>
    <w:sig w:usb0="20000007" w:usb1="00000001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2265738"/>
      <w:docPartObj>
        <w:docPartGallery w:val="Page Numbers (Bottom of Page)"/>
        <w:docPartUnique/>
      </w:docPartObj>
    </w:sdtPr>
    <w:sdtEndPr/>
    <w:sdtContent>
      <w:p w14:paraId="4ED61A24" w14:textId="68DFBF9A" w:rsidR="00420ACB" w:rsidRDefault="00420ACB">
        <w:pPr>
          <w:pStyle w:val="Voet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l-NL"/>
          </w:rPr>
          <w:t>2</w:t>
        </w:r>
        <w:r>
          <w:fldChar w:fldCharType="end"/>
        </w:r>
      </w:p>
    </w:sdtContent>
  </w:sdt>
  <w:p w14:paraId="64897E77" w14:textId="77777777" w:rsidR="00420ACB" w:rsidRDefault="00420AC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0B422" w14:textId="77777777" w:rsidR="00AD6CF3" w:rsidRPr="003F3547" w:rsidRDefault="00AD6CF3" w:rsidP="003F3547">
      <w:pPr>
        <w:pStyle w:val="Voettekst"/>
      </w:pPr>
    </w:p>
  </w:footnote>
  <w:footnote w:type="continuationSeparator" w:id="0">
    <w:p w14:paraId="2B950738" w14:textId="77777777" w:rsidR="00AD6CF3" w:rsidRPr="003F3547" w:rsidRDefault="00AD6CF3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D8076" w14:textId="1F99E592" w:rsidR="006C7135" w:rsidRDefault="006C7135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E08E74E" wp14:editId="3B841852">
          <wp:simplePos x="0" y="0"/>
          <wp:positionH relativeFrom="column">
            <wp:posOffset>3395207</wp:posOffset>
          </wp:positionH>
          <wp:positionV relativeFrom="paragraph">
            <wp:posOffset>102732</wp:posOffset>
          </wp:positionV>
          <wp:extent cx="2402205" cy="687705"/>
          <wp:effectExtent l="0" t="0" r="0" b="0"/>
          <wp:wrapNone/>
          <wp:docPr id="1141327425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220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Kop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EAA02C8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2E911C81"/>
    <w:multiLevelType w:val="multilevel"/>
    <w:tmpl w:val="AB06AED0"/>
    <w:lvl w:ilvl="0">
      <w:start w:val="1"/>
      <w:numFmt w:val="decimal"/>
      <w:pStyle w:val="Kop1"/>
      <w:lvlText w:val="Hoofdstuk %1"/>
      <w:lvlJc w:val="left"/>
      <w:rPr>
        <w:rFonts w:ascii="Corbel" w:hAnsi="Corbe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Kop2"/>
      <w:lvlText w:val="%1.%2"/>
      <w:lvlJc w:val="left"/>
      <w:pPr>
        <w:ind w:left="2694" w:hanging="851"/>
      </w:pPr>
      <w:rPr>
        <w:rFonts w:ascii="Corbel" w:hAnsi="Corbe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3">
      <w:start w:val="1"/>
      <w:numFmt w:val="decimal"/>
      <w:lvlRestart w:val="0"/>
      <w:lvlText w:val="%1.%2.%3.%4"/>
      <w:lvlJc w:val="left"/>
      <w:pPr>
        <w:ind w:left="1985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</w:abstractNum>
  <w:abstractNum w:abstractNumId="19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0" w15:restartNumberingAfterBreak="0">
    <w:nsid w:val="40EF61F8"/>
    <w:multiLevelType w:val="multilevel"/>
    <w:tmpl w:val="BEAA02C8"/>
    <w:styleLink w:val="KopnummeringEmtio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1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5" w15:restartNumberingAfterBreak="0">
    <w:nsid w:val="6C6644DD"/>
    <w:multiLevelType w:val="multilevel"/>
    <w:tmpl w:val="9E50E438"/>
    <w:numStyleLink w:val="OpsommingbolletjeEmtio"/>
  </w:abstractNum>
  <w:abstractNum w:abstractNumId="26" w15:restartNumberingAfterBreak="0">
    <w:nsid w:val="6CAB1E63"/>
    <w:multiLevelType w:val="multilevel"/>
    <w:tmpl w:val="7FB6E594"/>
    <w:numStyleLink w:val="AgendapuntlijstEmtio"/>
  </w:abstractNum>
  <w:abstractNum w:abstractNumId="27" w15:restartNumberingAfterBreak="0">
    <w:nsid w:val="6E7370EC"/>
    <w:multiLevelType w:val="multilevel"/>
    <w:tmpl w:val="9200769E"/>
    <w:numStyleLink w:val="OpsommingkleineletterEmtio"/>
  </w:abstractNum>
  <w:abstractNum w:abstractNumId="28" w15:restartNumberingAfterBreak="0">
    <w:nsid w:val="7038598F"/>
    <w:multiLevelType w:val="multilevel"/>
    <w:tmpl w:val="90A8103A"/>
    <w:numStyleLink w:val="BijlagenummeringEmtio"/>
  </w:abstractNum>
  <w:abstractNum w:abstractNumId="29" w15:restartNumberingAfterBreak="0">
    <w:nsid w:val="70EC4E8C"/>
    <w:multiLevelType w:val="multilevel"/>
    <w:tmpl w:val="C9FA2D30"/>
    <w:numStyleLink w:val="OpsommingopenrondjeEmtio"/>
  </w:abstractNum>
  <w:abstractNum w:abstractNumId="30" w15:restartNumberingAfterBreak="0">
    <w:nsid w:val="76AE427F"/>
    <w:multiLevelType w:val="multilevel"/>
    <w:tmpl w:val="8576664C"/>
    <w:numStyleLink w:val="OpsommingtekenEmtio"/>
  </w:abstractNum>
  <w:abstractNum w:abstractNumId="31" w15:restartNumberingAfterBreak="0">
    <w:nsid w:val="79AE6CDF"/>
    <w:multiLevelType w:val="multilevel"/>
    <w:tmpl w:val="B4BACAD8"/>
    <w:numStyleLink w:val="OpsommingstreepjeEmtio"/>
  </w:abstractNum>
  <w:num w:numId="1" w16cid:durableId="326370446">
    <w:abstractNumId w:val="10"/>
  </w:num>
  <w:num w:numId="2" w16cid:durableId="326711768">
    <w:abstractNumId w:val="19"/>
  </w:num>
  <w:num w:numId="3" w16cid:durableId="2057971053">
    <w:abstractNumId w:val="21"/>
  </w:num>
  <w:num w:numId="4" w16cid:durableId="791480336">
    <w:abstractNumId w:val="11"/>
  </w:num>
  <w:num w:numId="5" w16cid:durableId="49152473">
    <w:abstractNumId w:val="23"/>
  </w:num>
  <w:num w:numId="6" w16cid:durableId="1487940023">
    <w:abstractNumId w:val="14"/>
  </w:num>
  <w:num w:numId="7" w16cid:durableId="2142112063">
    <w:abstractNumId w:val="13"/>
  </w:num>
  <w:num w:numId="8" w16cid:durableId="465702711">
    <w:abstractNumId w:val="17"/>
  </w:num>
  <w:num w:numId="9" w16cid:durableId="858549534">
    <w:abstractNumId w:val="20"/>
  </w:num>
  <w:num w:numId="10" w16cid:durableId="405421919">
    <w:abstractNumId w:val="24"/>
  </w:num>
  <w:num w:numId="11" w16cid:durableId="604191788">
    <w:abstractNumId w:val="16"/>
  </w:num>
  <w:num w:numId="12" w16cid:durableId="353849445">
    <w:abstractNumId w:val="9"/>
  </w:num>
  <w:num w:numId="13" w16cid:durableId="1136490217">
    <w:abstractNumId w:val="7"/>
  </w:num>
  <w:num w:numId="14" w16cid:durableId="794906599">
    <w:abstractNumId w:val="6"/>
  </w:num>
  <w:num w:numId="15" w16cid:durableId="871382946">
    <w:abstractNumId w:val="5"/>
  </w:num>
  <w:num w:numId="16" w16cid:durableId="2085954217">
    <w:abstractNumId w:val="4"/>
  </w:num>
  <w:num w:numId="17" w16cid:durableId="1808667565">
    <w:abstractNumId w:val="8"/>
  </w:num>
  <w:num w:numId="18" w16cid:durableId="1816724101">
    <w:abstractNumId w:val="3"/>
  </w:num>
  <w:num w:numId="19" w16cid:durableId="2109694912">
    <w:abstractNumId w:val="2"/>
  </w:num>
  <w:num w:numId="20" w16cid:durableId="727847210">
    <w:abstractNumId w:val="1"/>
  </w:num>
  <w:num w:numId="21" w16cid:durableId="782067758">
    <w:abstractNumId w:val="0"/>
  </w:num>
  <w:num w:numId="22" w16cid:durableId="937102896">
    <w:abstractNumId w:val="27"/>
  </w:num>
  <w:num w:numId="23" w16cid:durableId="1605578684">
    <w:abstractNumId w:val="15"/>
  </w:num>
  <w:num w:numId="24" w16cid:durableId="113334688">
    <w:abstractNumId w:val="22"/>
  </w:num>
  <w:num w:numId="25" w16cid:durableId="814687841">
    <w:abstractNumId w:val="26"/>
  </w:num>
  <w:num w:numId="26" w16cid:durableId="320546510">
    <w:abstractNumId w:val="25"/>
  </w:num>
  <w:num w:numId="27" w16cid:durableId="1828396933">
    <w:abstractNumId w:val="29"/>
  </w:num>
  <w:num w:numId="28" w16cid:durableId="904343129">
    <w:abstractNumId w:val="31"/>
  </w:num>
  <w:num w:numId="29" w16cid:durableId="85200403">
    <w:abstractNumId w:val="12"/>
  </w:num>
  <w:num w:numId="30" w16cid:durableId="2076509197">
    <w:abstractNumId w:val="28"/>
  </w:num>
  <w:num w:numId="31" w16cid:durableId="1031228801">
    <w:abstractNumId w:val="30"/>
  </w:num>
  <w:num w:numId="32" w16cid:durableId="9132762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00962983">
    <w:abstractNumId w:val="15"/>
  </w:num>
  <w:num w:numId="34" w16cid:durableId="1223950518">
    <w:abstractNumId w:val="15"/>
  </w:num>
  <w:num w:numId="35" w16cid:durableId="1387989731">
    <w:abstractNumId w:val="15"/>
  </w:num>
  <w:num w:numId="36" w16cid:durableId="804278713">
    <w:abstractNumId w:val="15"/>
  </w:num>
  <w:num w:numId="37" w16cid:durableId="745106151">
    <w:abstractNumId w:val="15"/>
  </w:num>
  <w:num w:numId="38" w16cid:durableId="761416930">
    <w:abstractNumId w:val="15"/>
  </w:num>
  <w:num w:numId="39" w16cid:durableId="1847942061">
    <w:abstractNumId w:val="15"/>
  </w:num>
  <w:num w:numId="40" w16cid:durableId="1199776573">
    <w:abstractNumId w:val="1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hyphenationZone w:val="425"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ECA"/>
    <w:rsid w:val="00001C9C"/>
    <w:rsid w:val="00004562"/>
    <w:rsid w:val="00006237"/>
    <w:rsid w:val="0000663D"/>
    <w:rsid w:val="00010D95"/>
    <w:rsid w:val="00011BFA"/>
    <w:rsid w:val="00012581"/>
    <w:rsid w:val="00020920"/>
    <w:rsid w:val="0002562D"/>
    <w:rsid w:val="00031C99"/>
    <w:rsid w:val="000331E1"/>
    <w:rsid w:val="0003377A"/>
    <w:rsid w:val="00035232"/>
    <w:rsid w:val="000418EF"/>
    <w:rsid w:val="0004513F"/>
    <w:rsid w:val="00047C89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9698A"/>
    <w:rsid w:val="000A1B78"/>
    <w:rsid w:val="000C0969"/>
    <w:rsid w:val="000C1A1A"/>
    <w:rsid w:val="000D6AB7"/>
    <w:rsid w:val="000E1539"/>
    <w:rsid w:val="000E55A1"/>
    <w:rsid w:val="000E6E43"/>
    <w:rsid w:val="000F213A"/>
    <w:rsid w:val="000F2D93"/>
    <w:rsid w:val="000F62BD"/>
    <w:rsid w:val="000F650E"/>
    <w:rsid w:val="00100B98"/>
    <w:rsid w:val="00106601"/>
    <w:rsid w:val="00110A9F"/>
    <w:rsid w:val="001170AE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4838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5B4F"/>
    <w:rsid w:val="001F5C28"/>
    <w:rsid w:val="001F6547"/>
    <w:rsid w:val="001F66B9"/>
    <w:rsid w:val="002013F0"/>
    <w:rsid w:val="002041B3"/>
    <w:rsid w:val="0020548B"/>
    <w:rsid w:val="0020607F"/>
    <w:rsid w:val="00206E2A"/>
    <w:rsid w:val="00206FF8"/>
    <w:rsid w:val="002074B2"/>
    <w:rsid w:val="00211760"/>
    <w:rsid w:val="00213248"/>
    <w:rsid w:val="00216489"/>
    <w:rsid w:val="00220A9C"/>
    <w:rsid w:val="00225889"/>
    <w:rsid w:val="002305DF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10AA"/>
    <w:rsid w:val="00294CD2"/>
    <w:rsid w:val="002A2E44"/>
    <w:rsid w:val="002A2F3E"/>
    <w:rsid w:val="002A7F00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320D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5F4B"/>
    <w:rsid w:val="003E766F"/>
    <w:rsid w:val="003F2747"/>
    <w:rsid w:val="003F3547"/>
    <w:rsid w:val="003F768C"/>
    <w:rsid w:val="004001AF"/>
    <w:rsid w:val="00400A80"/>
    <w:rsid w:val="00410F28"/>
    <w:rsid w:val="0041674F"/>
    <w:rsid w:val="00420ACB"/>
    <w:rsid w:val="0042594D"/>
    <w:rsid w:val="00436884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B2C90"/>
    <w:rsid w:val="004C51F8"/>
    <w:rsid w:val="004D2412"/>
    <w:rsid w:val="004E7F3A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75FFC"/>
    <w:rsid w:val="005818B8"/>
    <w:rsid w:val="0059027A"/>
    <w:rsid w:val="005A1BD7"/>
    <w:rsid w:val="005A2BEC"/>
    <w:rsid w:val="005B4FAF"/>
    <w:rsid w:val="005C36E6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41E45"/>
    <w:rsid w:val="00647A67"/>
    <w:rsid w:val="00653D01"/>
    <w:rsid w:val="00661A08"/>
    <w:rsid w:val="00664EE1"/>
    <w:rsid w:val="006662ED"/>
    <w:rsid w:val="006767B2"/>
    <w:rsid w:val="00685EED"/>
    <w:rsid w:val="006909ED"/>
    <w:rsid w:val="006953A2"/>
    <w:rsid w:val="006B6044"/>
    <w:rsid w:val="006C6A9D"/>
    <w:rsid w:val="006C7135"/>
    <w:rsid w:val="006D1154"/>
    <w:rsid w:val="006D2ECD"/>
    <w:rsid w:val="006D7672"/>
    <w:rsid w:val="00703BD3"/>
    <w:rsid w:val="00705849"/>
    <w:rsid w:val="00706308"/>
    <w:rsid w:val="00712665"/>
    <w:rsid w:val="0071386B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5717"/>
    <w:rsid w:val="00776618"/>
    <w:rsid w:val="0078354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C2EF5"/>
    <w:rsid w:val="007D4A7D"/>
    <w:rsid w:val="007D4DCE"/>
    <w:rsid w:val="007E7724"/>
    <w:rsid w:val="007F0A2A"/>
    <w:rsid w:val="007F1417"/>
    <w:rsid w:val="007F48F0"/>
    <w:rsid w:val="007F653F"/>
    <w:rsid w:val="00800ECA"/>
    <w:rsid w:val="008064EE"/>
    <w:rsid w:val="00810585"/>
    <w:rsid w:val="008218E8"/>
    <w:rsid w:val="008222EE"/>
    <w:rsid w:val="00823AC1"/>
    <w:rsid w:val="00826EA4"/>
    <w:rsid w:val="00832239"/>
    <w:rsid w:val="00843B35"/>
    <w:rsid w:val="00847F35"/>
    <w:rsid w:val="00854B34"/>
    <w:rsid w:val="0086137E"/>
    <w:rsid w:val="008664DD"/>
    <w:rsid w:val="008736AE"/>
    <w:rsid w:val="008775D3"/>
    <w:rsid w:val="00877BD5"/>
    <w:rsid w:val="00877DB2"/>
    <w:rsid w:val="008802D3"/>
    <w:rsid w:val="00886BB9"/>
    <w:rsid w:val="008870F0"/>
    <w:rsid w:val="008931CF"/>
    <w:rsid w:val="00893934"/>
    <w:rsid w:val="00896723"/>
    <w:rsid w:val="008A2A1D"/>
    <w:rsid w:val="008A5E5E"/>
    <w:rsid w:val="008B5CD1"/>
    <w:rsid w:val="008C2F90"/>
    <w:rsid w:val="008C5834"/>
    <w:rsid w:val="008C6251"/>
    <w:rsid w:val="008D7BDD"/>
    <w:rsid w:val="008E76E6"/>
    <w:rsid w:val="00902125"/>
    <w:rsid w:val="0090254C"/>
    <w:rsid w:val="0090724E"/>
    <w:rsid w:val="00910D57"/>
    <w:rsid w:val="009221AC"/>
    <w:rsid w:val="009225D7"/>
    <w:rsid w:val="009261FD"/>
    <w:rsid w:val="00926A24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71786"/>
    <w:rsid w:val="00971B3B"/>
    <w:rsid w:val="00995A06"/>
    <w:rsid w:val="009B66A8"/>
    <w:rsid w:val="009C1976"/>
    <w:rsid w:val="009C2F9E"/>
    <w:rsid w:val="009D5AE2"/>
    <w:rsid w:val="009D72F2"/>
    <w:rsid w:val="00A07FEF"/>
    <w:rsid w:val="00A1497C"/>
    <w:rsid w:val="00A20A7B"/>
    <w:rsid w:val="00A21956"/>
    <w:rsid w:val="00A227CD"/>
    <w:rsid w:val="00A30FD1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6E7C"/>
    <w:rsid w:val="00A81955"/>
    <w:rsid w:val="00A871D6"/>
    <w:rsid w:val="00A94AEB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C2B0B"/>
    <w:rsid w:val="00AD24E6"/>
    <w:rsid w:val="00AD31A0"/>
    <w:rsid w:val="00AD44F1"/>
    <w:rsid w:val="00AD4DF7"/>
    <w:rsid w:val="00AD6CF3"/>
    <w:rsid w:val="00AE0183"/>
    <w:rsid w:val="00AE2110"/>
    <w:rsid w:val="00AE2EB1"/>
    <w:rsid w:val="00B01DA1"/>
    <w:rsid w:val="00B05761"/>
    <w:rsid w:val="00B11A76"/>
    <w:rsid w:val="00B13FE6"/>
    <w:rsid w:val="00B233E3"/>
    <w:rsid w:val="00B30352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D0896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6206C"/>
    <w:rsid w:val="00C72A61"/>
    <w:rsid w:val="00C72D11"/>
    <w:rsid w:val="00C863AE"/>
    <w:rsid w:val="00C87372"/>
    <w:rsid w:val="00C92E08"/>
    <w:rsid w:val="00C93473"/>
    <w:rsid w:val="00C971C1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D023A0"/>
    <w:rsid w:val="00D16E87"/>
    <w:rsid w:val="00D25AA0"/>
    <w:rsid w:val="00D27D0E"/>
    <w:rsid w:val="00D35DA7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214C"/>
    <w:rsid w:val="00E93FCF"/>
    <w:rsid w:val="00E96A53"/>
    <w:rsid w:val="00E96BF0"/>
    <w:rsid w:val="00E9778E"/>
    <w:rsid w:val="00EB7C66"/>
    <w:rsid w:val="00EC42E3"/>
    <w:rsid w:val="00EC72BE"/>
    <w:rsid w:val="00ED62BB"/>
    <w:rsid w:val="00EE35E4"/>
    <w:rsid w:val="00F005C9"/>
    <w:rsid w:val="00F1404D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66C"/>
    <w:rsid w:val="00F81685"/>
    <w:rsid w:val="00F82076"/>
    <w:rsid w:val="00F94FCC"/>
    <w:rsid w:val="00FA269F"/>
    <w:rsid w:val="00FB21F7"/>
    <w:rsid w:val="00FB22AF"/>
    <w:rsid w:val="00FB2AAE"/>
    <w:rsid w:val="00FB7F9C"/>
    <w:rsid w:val="00FC25E1"/>
    <w:rsid w:val="00FC3FA5"/>
    <w:rsid w:val="00FC432C"/>
    <w:rsid w:val="00FC6260"/>
    <w:rsid w:val="00FD2C03"/>
    <w:rsid w:val="00FD63B3"/>
    <w:rsid w:val="00FE1BFD"/>
    <w:rsid w:val="00FE5C45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29AD9FF5"/>
  <w15:chartTrackingRefBased/>
  <w15:docId w15:val="{3DFDC63E-AB9E-443A-9F7A-9B23C1272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0" w:qFormat="1"/>
    <w:lsdException w:name="heading 3" w:uiPriority="4" w:qFormat="1"/>
    <w:lsdException w:name="heading 4" w:uiPriority="0" w:qFormat="1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  <w:lang w:val="nl-NL"/>
    </w:rPr>
  </w:style>
  <w:style w:type="paragraph" w:styleId="Kop1">
    <w:name w:val="heading 1"/>
    <w:aliases w:val="Kop 1 Emtio"/>
    <w:basedOn w:val="ZsysbasisEmtio"/>
    <w:next w:val="BasistekstEmtio"/>
    <w:uiPriority w:val="4"/>
    <w:qFormat/>
    <w:rsid w:val="00661A08"/>
    <w:pPr>
      <w:keepNext/>
      <w:keepLines/>
      <w:numPr>
        <w:numId w:val="32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qFormat/>
    <w:rsid w:val="00661A08"/>
    <w:pPr>
      <w:keepNext/>
      <w:numPr>
        <w:ilvl w:val="1"/>
        <w:numId w:val="32"/>
      </w:numPr>
      <w:spacing w:before="360" w:after="240" w:line="240" w:lineRule="atLeast"/>
      <w:outlineLvl w:val="1"/>
    </w:pPr>
    <w:rPr>
      <w:rFonts w:ascii="Corbel" w:hAnsi="Corbel" w:cs="Times New Roman"/>
      <w:b/>
      <w:color w:val="auto"/>
      <w:spacing w:val="5"/>
      <w:kern w:val="2"/>
      <w:sz w:val="22"/>
      <w:szCs w:val="20"/>
    </w:rPr>
  </w:style>
  <w:style w:type="paragraph" w:styleId="Kop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Level 2 - a,Major"/>
    <w:basedOn w:val="Standaard"/>
    <w:next w:val="Standaard"/>
    <w:link w:val="Kop4Char"/>
    <w:qFormat/>
    <w:rsid w:val="00661A08"/>
    <w:pPr>
      <w:keepNext/>
      <w:numPr>
        <w:ilvl w:val="3"/>
        <w:numId w:val="12"/>
      </w:numPr>
      <w:tabs>
        <w:tab w:val="clear" w:pos="360"/>
        <w:tab w:val="left" w:pos="3828"/>
      </w:tabs>
      <w:spacing w:before="240" w:after="120" w:line="240" w:lineRule="atLeast"/>
      <w:ind w:left="851" w:hanging="851"/>
      <w:outlineLvl w:val="3"/>
    </w:pPr>
    <w:rPr>
      <w:rFonts w:ascii="Corbel" w:hAnsi="Corbel" w:cs="Times New Roman"/>
      <w:b/>
      <w:noProof/>
      <w:color w:val="auto"/>
      <w:spacing w:val="5"/>
      <w:kern w:val="2"/>
      <w:szCs w:val="20"/>
    </w:rPr>
  </w:style>
  <w:style w:type="paragraph" w:styleId="Kop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uiPriority w:val="98"/>
    <w:semiHidden/>
    <w:rsid w:val="00122DED"/>
  </w:style>
  <w:style w:type="paragraph" w:styleId="Voettekst">
    <w:name w:val="footer"/>
    <w:basedOn w:val="ZsysbasisEmtio"/>
    <w:next w:val="BasistekstEmtio"/>
    <w:link w:val="VoettekstChar"/>
    <w:uiPriority w:val="99"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tabs>
        <w:tab w:val="num" w:pos="360"/>
      </w:tabs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rsid w:val="00783548"/>
    <w:rPr>
      <w:rFonts w:ascii="Corbel" w:hAnsi="Corbel"/>
      <w:b/>
      <w:spacing w:val="5"/>
      <w:sz w:val="22"/>
    </w:rPr>
  </w:style>
  <w:style w:type="character" w:customStyle="1" w:styleId="Kop4Char">
    <w:name w:val="Kop 4 Char"/>
    <w:aliases w:val="Level 2 - a Char,Major Char"/>
    <w:link w:val="Kop4"/>
    <w:rsid w:val="00661A08"/>
    <w:rPr>
      <w:rFonts w:ascii="Corbel" w:hAnsi="Corbel"/>
      <w:b/>
      <w:noProof/>
      <w:spacing w:val="5"/>
      <w:sz w:val="1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800ECA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uiPriority w:val="99"/>
    <w:rsid w:val="00420ACB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7D005684F5224AB77B8751F93EA01B" ma:contentTypeVersion="3" ma:contentTypeDescription="Create a new document." ma:contentTypeScope="" ma:versionID="834082829666826ddfbe244f3f5bdf3a">
  <xsd:schema xmlns:xsd="http://www.w3.org/2001/XMLSchema" xmlns:xs="http://www.w3.org/2001/XMLSchema" xmlns:p="http://schemas.microsoft.com/office/2006/metadata/properties" xmlns:ns2="a11232ff-7617-4cfa-be8e-8d71bdd85a40" targetNamespace="http://schemas.microsoft.com/office/2006/metadata/properties" ma:root="true" ma:fieldsID="9e92586135c741a8217e06b239416dd0" ns2:_="">
    <xsd:import namespace="a11232ff-7617-4cfa-be8e-8d71bdd85a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232ff-7617-4cfa-be8e-8d71bdd85a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8D85D1-9B35-4939-8477-D857FE8295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1697C2-4D5E-4ABA-A8A6-F31D67CDC0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F501AC-D565-4B85-BC27-812BC4D03E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1232ff-7617-4cfa-be8e-8d71bdd85a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77B459-19F8-424B-BEF7-E19AA938ADE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738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12</cp:revision>
  <dcterms:created xsi:type="dcterms:W3CDTF">2026-08-11T07:58:00Z</dcterms:created>
  <dcterms:modified xsi:type="dcterms:W3CDTF">2026-08-13T07:07:00Z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0x0101008B7D005684F5224AB77B8751F93EA01B</vt:lpwstr>
  </property>
</Properties>
</file>